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6964380" name="4b2f7bb0-525b-11f0-91ab-372160f0e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233189" name="4b2f7bb0-525b-11f0-91ab-372160f0e19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482904" name="5fd3e830-525b-11f0-bd32-69fc81418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075497" name="5fd3e830-525b-11f0-bd32-69fc814181c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715145" name="1ee07220-525c-11f0-90e6-071e77a78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903118" name="1ee07220-525c-11f0-90e6-071e77a788b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UH-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Nachtspeicherofen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414286" name="7d94ca10-525b-11f0-a93c-1b30c0ae11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776807" name="7d94ca10-525b-11f0-a93c-1b30c0ae111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0358517" name="3a902740-525c-11f0-a217-83eba04c7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701122" name="3a902740-525c-11f0-a217-83eba04c7ae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262228" name="4c29ebd0-525c-11f0-8a07-950fc379d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602941" name="4c29ebd0-525c-11f0-8a07-950fc379d10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6821298" name="a25f0350-525c-11f0-8aff-df5691f78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067844" name="a25f0350-525c-11f0-8aff-df5691f78d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0963563" name="3603f2f0-525d-11f0-a7e1-cd9e7ba66d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119179" name="3603f2f0-525d-11f0-a7e1-cd9e7ba66df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0531741" name="4f253500-525d-11f0-a396-11c5f15fb6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671507" name="4f253500-525d-11f0-a396-11c5f15fb6f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3790695" name="663ec030-525d-11f0-b8b2-9bfad62bb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078866" name="663ec030-525d-11f0-b8b2-9bfad62bbc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0292657" name="dc58f920-525d-11f0-80ef-971312df3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894932" name="dc58f920-525d-11f0-80ef-971312df3cd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995981" name="f4870190-525d-11f0-983f-9f5b4f118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026023" name="f4870190-525d-11f0-983f-9f5b4f118f8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200757" name="7d4c20f0-525e-11f0-a9b7-b3ef904b56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383646" name="7d4c20f0-525e-11f0-a9b7-b3ef904b56a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853656" name="a2733cb0-525e-11f0-afdc-d1c3544a8f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715155" name="a2733cb0-525e-11f0-afdc-d1c3544a8f7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9034262" name="d34bf7a0-525e-11f0-b396-35c788166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92226" name="d34bf7a0-525e-11f0-b396-35c7881665c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876438" name="4cb5d0c0-525f-11f0-acf6-c138e125fb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984266" name="4cb5d0c0-525f-11f0-acf6-c138e125fb1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299791" name="90246380-525f-11f0-8a12-bd48a0ce8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757749" name="90246380-525f-11f0-8a12-bd48a0ce89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3616432" name="ee95a280-525f-11f0-88b8-7f84fd3c4e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860102" name="ee95a280-525f-11f0-88b8-7f84fd3c4e1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8088708" name="0eb2eaf0-5260-11f0-8074-8f20473adc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194940" name="0eb2eaf0-5260-11f0-8074-8f20473adce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4803654" name="9cce9e10-5260-11f0-a228-1190cdd36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815488" name="9cce9e10-5260-11f0-a228-1190cdd3600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Decke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653039" name="3d6463a0-5261-11f0-8aaf-b38332885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910323" name="3d6463a0-5261-11f0-8aaf-b3833288570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72312" name="bb7cf7c0-5261-11f0-be21-2d3d10be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142347" name="bb7cf7c0-5261-11f0-be21-2d3d10be77f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351025" name="ce254620-5261-11f0-a57d-470553f78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656089" name="ce254620-5261-11f0-a57d-470553f7881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606530" name="90ee62e0-5262-11f0-b4aa-592a11d03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292813" name="90ee62e0-5262-11f0-b4aa-592a11d0338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5931402" name="a6860900-5262-11f0-8d62-dd421ecaa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811644" name="a6860900-5262-11f0-8d62-dd421ecaa76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9990911" name="4d46c950-5263-11f0-bbd3-03efed2eb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444250" name="4d46c950-5263-11f0-bbd3-03efed2eb28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519716" name="74f7eb50-5263-11f0-9ae6-ef6422581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711580" name="74f7eb50-5263-11f0-9ae6-ef64225817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396174" name="8a3f2780-5263-11f0-9fcb-2b8b5e173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724910" name="8a3f2780-5263-11f0-9fcb-2b8b5e1735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Himmelsbergstrasse 1, 8617 Mönchaltorf</w:t>
          </w:r>
        </w:p>
        <w:p>
          <w:pPr>
            <w:spacing w:before="0" w:after="0"/>
          </w:pPr>
          <w:r>
            <w:t>347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